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Sprint 7 – Daily Standup – 2025-12-04</w:t>
      </w:r>
    </w:p>
    <w:p>
      <w:r>
        <w:br/>
        <w:t>EO – Esteban Oliva (Scrum Master):</w:t>
        <w:br/>
        <w:t>- Hours Worked: 3</w:t>
        <w:br/>
        <w:t>- Completed: Progress on Production Release tasks (CBRB-27) and coordination with team.</w:t>
        <w:br/>
        <w:t>- Planned: Continue regression testing, deployment prep, and support stretch goals.</w:t>
        <w:br/>
        <w:t>- Hurdles: None.</w:t>
        <w:br/>
        <w:br/>
        <w:t>CP – Christopher Petit:</w:t>
        <w:br/>
        <w:t>- Hours Worked: 3</w:t>
        <w:br/>
        <w:t>- Completed: PDF layout refinements and styling improvements (CBRB-28).</w:t>
        <w:br/>
        <w:t>- Planned: Continue polishing layout and reviewing PDF export behavior.</w:t>
        <w:br/>
        <w:t>- Hurdles: Minor formatting inconsistencies.</w:t>
        <w:br/>
        <w:br/>
        <w:t>AP – Ambar Pineda:</w:t>
        <w:br/>
        <w:t>- Hours Worked: 3</w:t>
        <w:br/>
        <w:t>- Completed: Input validation rule updates and UI polish (CBRB-29).</w:t>
        <w:br/>
        <w:t>- Planned: Improve UI alignment, spacing, and field clarity.</w:t>
        <w:br/>
        <w:t>- Hurdles: None.</w:t>
        <w:br/>
        <w:br/>
        <w:t>CJ – Cesar Jimenez:</w:t>
        <w:br/>
        <w:t>- Hours Worked: 3</w:t>
        <w:br/>
        <w:t>- Completed: UI responsiveness improvements and animation adjustments.</w:t>
        <w:br/>
        <w:t>- Planned: Assist AP &amp; CP with styling updates and final UI touches.</w:t>
        <w:br/>
        <w:t>- Hurdles: None.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